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63B96FEA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AB0258">
        <w:rPr>
          <w:rFonts w:ascii="Arial" w:hAnsi="Arial" w:cs="Arial"/>
        </w:rPr>
        <w:t>5</w:t>
      </w:r>
      <w:r w:rsidR="00487EBE">
        <w:rPr>
          <w:rFonts w:ascii="Arial" w:hAnsi="Arial" w:cs="Arial"/>
        </w:rPr>
        <w:t xml:space="preserve">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13BA124E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220A84">
        <w:rPr>
          <w:rFonts w:ascii="Arial" w:hAnsi="Arial" w:cs="Arial"/>
          <w:sz w:val="20"/>
          <w:szCs w:val="20"/>
        </w:rPr>
        <w:t xml:space="preserve">TN 458501,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A262CA">
        <w:rPr>
          <w:rFonts w:ascii="Arial" w:hAnsi="Arial" w:cs="Arial"/>
          <w:i/>
          <w:iCs/>
          <w:sz w:val="20"/>
          <w:szCs w:val="20"/>
        </w:rPr>
        <w:t>“</w:t>
      </w:r>
      <w:r w:rsidR="00A262CA" w:rsidRPr="00A262CA">
        <w:rPr>
          <w:rFonts w:ascii="Arial" w:hAnsi="Arial" w:cs="Arial"/>
          <w:i/>
          <w:iCs/>
          <w:sz w:val="20"/>
          <w:szCs w:val="20"/>
        </w:rPr>
        <w:t>Leasemaatschappij</w:t>
      </w:r>
      <w:r w:rsidR="005C6CCF" w:rsidRPr="00AB3A7C">
        <w:rPr>
          <w:rFonts w:ascii="Arial" w:hAnsi="Arial" w:cs="Arial"/>
          <w:i/>
          <w:iCs/>
          <w:sz w:val="20"/>
          <w:szCs w:val="20"/>
        </w:rPr>
        <w:t>”</w:t>
      </w:r>
      <w:r w:rsidR="005C6CCF">
        <w:rPr>
          <w:rFonts w:ascii="Arial" w:hAnsi="Arial" w:cs="Arial"/>
          <w:i/>
          <w:sz w:val="20"/>
          <w:szCs w:val="20"/>
        </w:rPr>
        <w:t xml:space="preserve"> </w:t>
      </w:r>
      <w:r w:rsidRPr="00974F87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3B861E2B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>
        <w:rPr>
          <w:rFonts w:ascii="Arial" w:hAnsi="Arial" w:cs="Arial"/>
          <w:sz w:val="20"/>
          <w:szCs w:val="20"/>
        </w:rPr>
        <w:t>concept-</w:t>
      </w:r>
      <w:r w:rsidR="00487EBE">
        <w:rPr>
          <w:rFonts w:ascii="Arial" w:hAnsi="Arial" w:cs="Arial"/>
          <w:sz w:val="20"/>
          <w:szCs w:val="20"/>
        </w:rPr>
        <w:t>(</w:t>
      </w:r>
      <w:r w:rsidR="00066357">
        <w:rPr>
          <w:rFonts w:ascii="Arial" w:hAnsi="Arial" w:cs="Arial"/>
          <w:sz w:val="20"/>
          <w:szCs w:val="20"/>
        </w:rPr>
        <w:t>raam</w:t>
      </w:r>
      <w:r w:rsidR="00487EBE">
        <w:rPr>
          <w:rFonts w:ascii="Arial" w:hAnsi="Arial" w:cs="Arial"/>
          <w:sz w:val="20"/>
          <w:szCs w:val="20"/>
        </w:rPr>
        <w:t>)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 w:rsidRPr="00A262CA">
        <w:rPr>
          <w:rFonts w:ascii="Arial" w:hAnsi="Arial" w:cs="Arial"/>
          <w:sz w:val="20"/>
          <w:szCs w:val="20"/>
        </w:rPr>
        <w:t xml:space="preserve">bijlage </w:t>
      </w:r>
      <w:r w:rsidR="00A262CA" w:rsidRPr="00A262CA">
        <w:rPr>
          <w:rFonts w:ascii="Arial" w:hAnsi="Arial" w:cs="Arial"/>
          <w:sz w:val="20"/>
          <w:szCs w:val="20"/>
        </w:rPr>
        <w:t>3</w:t>
      </w:r>
      <w:r w:rsidR="00E27DEE" w:rsidRPr="00A262CA">
        <w:rPr>
          <w:rFonts w:ascii="Arial" w:hAnsi="Arial" w:cs="Arial"/>
          <w:sz w:val="20"/>
          <w:szCs w:val="20"/>
        </w:rPr>
        <w:t xml:space="preserve"> van </w:t>
      </w:r>
      <w:r w:rsidR="009C28B1" w:rsidRPr="00A262CA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4F14F40D" w:rsidR="00F92797" w:rsidRP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 xml:space="preserve">inhoud van </w:t>
      </w:r>
      <w:r w:rsidR="00010C08">
        <w:rPr>
          <w:rFonts w:ascii="Arial" w:hAnsi="Arial" w:cs="Arial"/>
          <w:sz w:val="20"/>
          <w:szCs w:val="20"/>
        </w:rPr>
        <w:t xml:space="preserve">de </w:t>
      </w:r>
      <w:r w:rsidR="00487EBE">
        <w:rPr>
          <w:rFonts w:ascii="Arial" w:hAnsi="Arial" w:cs="Arial"/>
          <w:sz w:val="20"/>
          <w:szCs w:val="20"/>
        </w:rPr>
        <w:t>Algemene</w:t>
      </w:r>
      <w:r w:rsidR="003955B6">
        <w:rPr>
          <w:rFonts w:ascii="Arial" w:hAnsi="Arial" w:cs="Arial"/>
          <w:sz w:val="20"/>
          <w:szCs w:val="20"/>
        </w:rPr>
        <w:t xml:space="preserve"> VNG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010C08" w:rsidRPr="00010C08">
        <w:rPr>
          <w:rFonts w:ascii="Arial" w:hAnsi="Arial" w:cs="Arial"/>
          <w:sz w:val="20"/>
          <w:szCs w:val="20"/>
        </w:rPr>
        <w:t xml:space="preserve">inkoopvoorwaarden </w:t>
      </w:r>
      <w:r w:rsidR="00BB467F" w:rsidRPr="00CB67FA">
        <w:rPr>
          <w:rFonts w:ascii="Arial" w:hAnsi="Arial" w:cs="Arial"/>
          <w:sz w:val="20"/>
          <w:szCs w:val="20"/>
        </w:rPr>
        <w:t xml:space="preserve">zoals opgenomen </w:t>
      </w:r>
      <w:r w:rsidR="00010C08" w:rsidRPr="00A262CA">
        <w:rPr>
          <w:rFonts w:ascii="Arial" w:hAnsi="Arial" w:cs="Arial"/>
          <w:sz w:val="20"/>
          <w:szCs w:val="20"/>
        </w:rPr>
        <w:t xml:space="preserve">in </w:t>
      </w:r>
      <w:r w:rsidR="00487EBE" w:rsidRPr="00A262CA">
        <w:rPr>
          <w:rFonts w:ascii="Arial" w:hAnsi="Arial" w:cs="Arial"/>
          <w:sz w:val="20"/>
          <w:szCs w:val="20"/>
        </w:rPr>
        <w:t xml:space="preserve">bijlage </w:t>
      </w:r>
      <w:r w:rsidR="00A262CA" w:rsidRPr="00A262CA">
        <w:rPr>
          <w:rFonts w:ascii="Arial" w:hAnsi="Arial" w:cs="Arial"/>
          <w:sz w:val="20"/>
          <w:szCs w:val="20"/>
        </w:rPr>
        <w:t>4</w:t>
      </w:r>
      <w:r w:rsidR="00487EBE" w:rsidRPr="00A262CA">
        <w:rPr>
          <w:rFonts w:ascii="Arial" w:hAnsi="Arial" w:cs="Arial"/>
          <w:sz w:val="20"/>
          <w:szCs w:val="20"/>
        </w:rPr>
        <w:t xml:space="preserve"> </w:t>
      </w:r>
      <w:r w:rsidR="00E27DEE" w:rsidRPr="00A262CA">
        <w:rPr>
          <w:rFonts w:ascii="Arial" w:hAnsi="Arial" w:cs="Arial"/>
          <w:sz w:val="20"/>
          <w:szCs w:val="20"/>
        </w:rPr>
        <w:t>van</w:t>
      </w:r>
      <w:r w:rsidR="00E27DEE" w:rsidRPr="00CB67FA">
        <w:rPr>
          <w:rFonts w:ascii="Arial" w:hAnsi="Arial" w:cs="Arial"/>
          <w:sz w:val="20"/>
          <w:szCs w:val="20"/>
        </w:rPr>
        <w:t xml:space="preserve"> </w:t>
      </w:r>
      <w:r w:rsidR="009C28B1" w:rsidRPr="00CB67FA">
        <w:rPr>
          <w:rFonts w:ascii="Arial" w:hAnsi="Arial" w:cs="Arial"/>
          <w:sz w:val="20"/>
          <w:szCs w:val="20"/>
        </w:rPr>
        <w:t xml:space="preserve">de </w:t>
      </w:r>
      <w:r w:rsidR="00010C08">
        <w:rPr>
          <w:rFonts w:ascii="Arial" w:hAnsi="Arial" w:cs="Arial"/>
          <w:sz w:val="20"/>
          <w:szCs w:val="20"/>
        </w:rPr>
        <w:t>inschrijvingsl</w:t>
      </w:r>
      <w:r w:rsidR="009C28B1" w:rsidRPr="00CB67FA">
        <w:rPr>
          <w:rFonts w:ascii="Arial" w:hAnsi="Arial" w:cs="Arial"/>
          <w:sz w:val="20"/>
          <w:szCs w:val="20"/>
        </w:rPr>
        <w:t>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A3696" w14:textId="77777777" w:rsidR="00761E11" w:rsidRDefault="00761E11">
      <w:r>
        <w:separator/>
      </w:r>
    </w:p>
  </w:endnote>
  <w:endnote w:type="continuationSeparator" w:id="0">
    <w:p w14:paraId="531A3697" w14:textId="77777777" w:rsidR="00761E11" w:rsidRDefault="007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6E0A66AE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="00A262CA">
            <w:rPr>
              <w:rFonts w:ascii="Arial" w:hAnsi="Arial" w:cs="Arial"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3694" w14:textId="77777777" w:rsidR="00761E11" w:rsidRDefault="00761E11">
      <w:r>
        <w:separator/>
      </w:r>
    </w:p>
  </w:footnote>
  <w:footnote w:type="continuationSeparator" w:id="0">
    <w:p w14:paraId="531A3695" w14:textId="77777777" w:rsidR="00761E11" w:rsidRDefault="00761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3748" w14:textId="28B4A087" w:rsidR="000C69DE" w:rsidRDefault="000C69DE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7F139D" wp14:editId="6B079AD2">
          <wp:simplePos x="0" y="0"/>
          <wp:positionH relativeFrom="column">
            <wp:posOffset>3938270</wp:posOffset>
          </wp:positionH>
          <wp:positionV relativeFrom="paragraph">
            <wp:posOffset>-278765</wp:posOffset>
          </wp:positionV>
          <wp:extent cx="1621790" cy="1213485"/>
          <wp:effectExtent l="0" t="0" r="0" b="0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5183552">
    <w:abstractNumId w:val="13"/>
  </w:num>
  <w:num w:numId="2" w16cid:durableId="1033729686">
    <w:abstractNumId w:val="17"/>
  </w:num>
  <w:num w:numId="3" w16cid:durableId="1294096384">
    <w:abstractNumId w:val="16"/>
  </w:num>
  <w:num w:numId="4" w16cid:durableId="2006862853">
    <w:abstractNumId w:val="4"/>
  </w:num>
  <w:num w:numId="5" w16cid:durableId="604270557">
    <w:abstractNumId w:val="20"/>
  </w:num>
  <w:num w:numId="6" w16cid:durableId="1535465951">
    <w:abstractNumId w:val="15"/>
  </w:num>
  <w:num w:numId="7" w16cid:durableId="302394702">
    <w:abstractNumId w:val="7"/>
  </w:num>
  <w:num w:numId="8" w16cid:durableId="1530098037">
    <w:abstractNumId w:val="18"/>
  </w:num>
  <w:num w:numId="9" w16cid:durableId="961307316">
    <w:abstractNumId w:val="5"/>
  </w:num>
  <w:num w:numId="10" w16cid:durableId="1048146141">
    <w:abstractNumId w:val="23"/>
  </w:num>
  <w:num w:numId="11" w16cid:durableId="1783767369">
    <w:abstractNumId w:val="6"/>
  </w:num>
  <w:num w:numId="12" w16cid:durableId="827133527">
    <w:abstractNumId w:val="14"/>
  </w:num>
  <w:num w:numId="13" w16cid:durableId="322393832">
    <w:abstractNumId w:val="11"/>
  </w:num>
  <w:num w:numId="14" w16cid:durableId="649335614">
    <w:abstractNumId w:val="22"/>
  </w:num>
  <w:num w:numId="15" w16cid:durableId="1995836511">
    <w:abstractNumId w:val="10"/>
  </w:num>
  <w:num w:numId="16" w16cid:durableId="1816333125">
    <w:abstractNumId w:val="3"/>
  </w:num>
  <w:num w:numId="17" w16cid:durableId="1431202019">
    <w:abstractNumId w:val="21"/>
  </w:num>
  <w:num w:numId="18" w16cid:durableId="2071927224">
    <w:abstractNumId w:val="9"/>
  </w:num>
  <w:num w:numId="19" w16cid:durableId="1804498020">
    <w:abstractNumId w:val="0"/>
  </w:num>
  <w:num w:numId="20" w16cid:durableId="1696805070">
    <w:abstractNumId w:val="19"/>
  </w:num>
  <w:num w:numId="21" w16cid:durableId="739400125">
    <w:abstractNumId w:val="1"/>
  </w:num>
  <w:num w:numId="22" w16cid:durableId="2077580206">
    <w:abstractNumId w:val="12"/>
  </w:num>
  <w:num w:numId="23" w16cid:durableId="1463114060">
    <w:abstractNumId w:val="8"/>
  </w:num>
  <w:num w:numId="24" w16cid:durableId="1586449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A126C"/>
    <w:rsid w:val="000C69DE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20A84"/>
    <w:rsid w:val="00242160"/>
    <w:rsid w:val="00262422"/>
    <w:rsid w:val="00293184"/>
    <w:rsid w:val="002B4ACB"/>
    <w:rsid w:val="002B7C5C"/>
    <w:rsid w:val="002F5BC5"/>
    <w:rsid w:val="003211AE"/>
    <w:rsid w:val="00321426"/>
    <w:rsid w:val="003541E7"/>
    <w:rsid w:val="00363835"/>
    <w:rsid w:val="003955B6"/>
    <w:rsid w:val="003E5101"/>
    <w:rsid w:val="003F12AE"/>
    <w:rsid w:val="00487EBE"/>
    <w:rsid w:val="004B3F78"/>
    <w:rsid w:val="00530FAE"/>
    <w:rsid w:val="00566013"/>
    <w:rsid w:val="00590718"/>
    <w:rsid w:val="005A32F0"/>
    <w:rsid w:val="005C6CCF"/>
    <w:rsid w:val="005C7C1B"/>
    <w:rsid w:val="00651375"/>
    <w:rsid w:val="006D5FB7"/>
    <w:rsid w:val="0070045C"/>
    <w:rsid w:val="00724BB5"/>
    <w:rsid w:val="00761E11"/>
    <w:rsid w:val="00794736"/>
    <w:rsid w:val="007A4859"/>
    <w:rsid w:val="007A5E32"/>
    <w:rsid w:val="007E1C9D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62CA"/>
    <w:rsid w:val="00A27403"/>
    <w:rsid w:val="00A31CC8"/>
    <w:rsid w:val="00A84746"/>
    <w:rsid w:val="00AB0258"/>
    <w:rsid w:val="00AB3A7C"/>
    <w:rsid w:val="00AD1100"/>
    <w:rsid w:val="00B35541"/>
    <w:rsid w:val="00B46FC7"/>
    <w:rsid w:val="00B56467"/>
    <w:rsid w:val="00B56E81"/>
    <w:rsid w:val="00B62780"/>
    <w:rsid w:val="00B84D62"/>
    <w:rsid w:val="00BA3E33"/>
    <w:rsid w:val="00BA7AC7"/>
    <w:rsid w:val="00BB1B64"/>
    <w:rsid w:val="00BB467F"/>
    <w:rsid w:val="00BF0F42"/>
    <w:rsid w:val="00C57F4C"/>
    <w:rsid w:val="00C66D46"/>
    <w:rsid w:val="00C877D9"/>
    <w:rsid w:val="00CA07FB"/>
    <w:rsid w:val="00CA3195"/>
    <w:rsid w:val="00CB0E2E"/>
    <w:rsid w:val="00CB67FA"/>
    <w:rsid w:val="00CC60A0"/>
    <w:rsid w:val="00CC6D17"/>
    <w:rsid w:val="00D360D5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220A8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220A84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220A84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0B5F1-0494-429D-8B8B-D7E51AFF9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Hans Vermeulen</cp:lastModifiedBy>
  <cp:revision>9</cp:revision>
  <cp:lastPrinted>2008-01-23T11:55:00Z</cp:lastPrinted>
  <dcterms:created xsi:type="dcterms:W3CDTF">2023-06-08T12:13:00Z</dcterms:created>
  <dcterms:modified xsi:type="dcterms:W3CDTF">2024-03-24T12:58:00Z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